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49720831" name="019fc6ca-319b-7930-8fc7-668e55462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924260" name="019fc6ca-319b-7930-8fc7-668e554628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5884479" name="019fc6cd-1f20-799e-9da8-ca5452683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068602" name="019fc6cd-1f20-799e-9da8-ca545268349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8949271" name="019fc6d1-bdf7-70d4-a044-b338d2d5e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854505" name="019fc6d1-bdf7-70d4-a044-b338d2d5e7a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16183249" name="019fc6d7-582b-7406-b210-a000b0d0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791333" name="019fc6d7-582b-7406-b210-a000b0d046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5218314" name="019fc6dd-9bb6-75ba-a946-0661a05d1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399788" name="019fc6dd-9bb6-75ba-a946-0661a05d1c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754416"/>
                  <wp:effectExtent l="0" t="0" r="0" b="0"/>
                  <wp:docPr id="1272101288" name="019fc740-06d1-76ba-8d0e-6e085cd1f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682050" name="019fc740-06d1-76ba-8d0e-6e085cd1fce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754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10003648" name="019fc6cb-7272-776b-97ce-03937e5b5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656691" name="019fc6cb-7272-776b-97ce-03937e5b57a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0840051" name="019fc6ce-214f-73bf-99ef-4db68bb39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987155" name="019fc6ce-214f-73bf-99ef-4db68bb397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19352773" name="019fc6d2-5eb2-7093-a8f2-acc1514dc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461355" name="019fc6d2-5eb2-7093-a8f2-acc1514dc0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142957" name="019fc6d8-17bc-7c2f-9070-e672b9722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271749" name="019fc6d8-17bc-7c2f-9070-e672b972226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874660" name="019fc6de-7656-7b4c-9e98-57da12a7cf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042389" name="019fc6de-7656-7b4c-9e98-57da12a7cf5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74013503" name="019fc6d0-66a1-74d1-9d15-523dede53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52646" name="019fc6d0-66a1-74d1-9d15-523dede53bc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5800269" name="019fc6cf-272c-75cd-9359-82319b9cb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252045" name="019fc6cf-272c-75cd-9359-82319b9cbb3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0575298" name="019fc6d3-6e1e-7cb4-a177-09e38c045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822021" name="019fc6d3-6e1e-7cb4-a177-09e38c045b3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Oberbelag 
(Zweilagig! 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2218675" name="019fc6d5-489c-7c53-89af-48ed84544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316601" name="019fc6d5-489c-7c53-89af-48ed845444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Unterbelag
(Zweilagig! 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8222051" name="019fc6db-0608-7ec1-b92a-df253a144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378981" name="019fc6db-0608-7ec1-b92a-df253a14417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28011635" name="019fc6df-719a-74bd-afcc-93bc2f00f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580426" name="019fc6df-719a-74bd-afcc-93bc2f00f81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12183008" name="019fc6d6-7d65-7d25-bc04-46ae5b2ca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120285" name="019fc6d6-7d65-7d25-bc04-46ae5b2ca81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892052"/>
                  <wp:effectExtent l="0" t="0" r="0" b="0"/>
                  <wp:docPr id="1829542062" name="019fc737-d4b0-7c18-bdee-167e47e31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817778" name="019fc737-d4b0-7c18-bdee-167e47e318a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892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30829871" name="019fc6db-f5c8-7d93-b7cc-7d9f17b61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585039" name="019fc6db-f5c8-7d93-b7cc-7d9f17b61c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Eingang Untergeschoss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65987319" name="01a02310-6b35-78f2-a6e8-6360a2983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038370" name="01a02310-6b35-78f2-a6e8-6360a2983d0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4718269" name="01a02316-3a6f-7374-af03-256511f15f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664963" name="01a02316-3a6f-7374-af03-256511f15fb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99083112" name="01a02371-f83e-7a2f-b664-159371bf6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94846" name="01a02371-f83e-7a2f-b664-159371bf6ba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Treppenhaus/ Gang/ Bad/ Küche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7369171" name="01a0237c-6f8a-7476-ae4f-8216fffc0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423455" name="01a0237c-6f8a-7476-ae4f-8216fffc02f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95625423" name="01a02373-4b78-72d8-9819-fe7f3cab00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172192" name="01a02373-4b78-72d8-9819-fe7f3cab002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Sockel</w:t>
            </w:r>
          </w:p>
        </w:tc>
        <w:tc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94949653" name="01a02374-86c6-7974-9dc7-e4305b2abc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00133" name="01a02374-86c6-7974-9dc7-e4305b2abc4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Sockel</w:t>
            </w:r>
          </w:p>
        </w:tc>
        <w:tc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2504198" name="01a02376-8cb1-793c-a48a-15b4e6c33e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488710" name="01a02376-8cb1-793c-a48a-15b4e6c33e6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Waschküche/ 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18472997" name="01a02377-d619-7e63-a443-a0bcf58823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85385" name="01a02377-d619-7e63-a443-a0bcf588232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28702560" name="01a02379-b35a-7ac5-95c1-5a334adfc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534489" name="01a02379-b35a-7ac5-95c1-5a334adfc2d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14554084" name="01a0237a-be40-763f-98d6-2a9f5c89d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680589" name="01a0237a-be40-763f-98d6-2a9f5c89d9b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Rigistrasse 3, 5430 Wettingen</w:t>
          </w:r>
        </w:p>
        <w:p>
          <w:pPr>
            <w:spacing w:before="0" w:after="0"/>
          </w:pPr>
          <w:r>
            <w:t>DN 1019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